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02479617" name="265c48e0-004d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269664" name="265c48e0-004d-11f1-87ed-993008be977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Floorflex mit bituminösem 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32680855" name="0b2aa7f0-004e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3338638" name="0b2aa7f0-004e-11f1-87ed-993008be977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63258612" name="d87e1760-004d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9074233" name="d87e1760-004d-11f1-87ed-993008be977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84138476" name="b0fe8cb0-004d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4400317" name="b0fe8cb0-004d-11f1-87ed-993008be977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61637645" name="71273500-004e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0871414" name="71273500-004e-11f1-87ed-993008be977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Fensterleibung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9580611" name="1cff40b0-0050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7516989" name="1cff40b0-0050-11f1-87ed-993008be977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elastische Bodenbeläge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38915070" name="35485d20-004e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0454886" name="35485d20-004e-11f1-87ed-993008be977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05292006" name="5bfa85b0-004e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2188989" name="5bfa85b0-004e-11f1-87ed-993008be977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67074380" name="92b41300-004e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1163449" name="92b41300-004e-11f1-87ed-993008be977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19900096" name="e9e39010-004e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9562258" name="e9e39010-004e-11f1-87ed-993008be977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Balkon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58735659" name="3ffee890-0050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3497398" name="3ffee890-0050-11f1-87ed-993008be977a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Heinrich-Federerstrasse 1, 9500 Wil, Schweiz</w:t>
          </w:r>
        </w:p>
        <w:p>
          <w:pPr>
            <w:spacing w:before="0" w:after="0"/>
          </w:pPr>
          <w:r>
            <w:t>693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footer.xml" Type="http://schemas.openxmlformats.org/officeDocument/2006/relationships/footer" Id="rId1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